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8365385" name="97647010-eaca-11ef-bb7e-53eede5e0f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6394502" name="97647010-eaca-11ef-bb7e-53eede5e0f8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0185100" name="9d2cb160-eaca-11ef-9a0d-e55975588a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5359929" name="9d2cb160-eaca-11ef-9a0d-e55975588a8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9034650" name="ac543d70-eaca-11ef-85a2-8765aa8459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21477" name="ac543d70-eaca-11ef-85a2-8765aa8459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2440028" name="b181c560-eaca-11ef-8cba-e164f0ed00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0995566" name="b181c560-eaca-11ef-8cba-e164f0ed003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Kochherd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Kochherd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3303735" name="e823fa20-eaca-11ef-87cd-4572240c0c2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9594278" name="e823fa20-eaca-11ef-87cd-4572240c0c2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2249269" name="ebc515b0-eaca-11ef-8959-6db5199d55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2148550" name="ebc515b0-eaca-11ef-8959-6db5199d550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1132962" name="2f549df0-eacb-11ef-9a3a-25d9c2b45e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43584" name="2f549df0-eacb-11ef-9a3a-25d9c2b45ed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7712231" name="34724760-eacb-11ef-a64a-132df1ddd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5557692" name="34724760-eacb-11ef-a64a-132df1ddd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9381132" name="7a1aeba0-eacb-11ef-aac0-35df5ce2396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351611" name="7a1aeba0-eacb-11ef-aac0-35df5ce2396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0280929" name="cc7c65e0-eacb-11ef-9fc6-35c0e546e2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7250341" name="cc7c65e0-eacb-11ef-9fc6-35c0e546e2a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Strick 30, 9466 Sennwald </w:t>
          </w:r>
        </w:p>
        <w:p>
          <w:pPr>
            <w:spacing w:before="0" w:after="0"/>
          </w:pPr>
          <w:r>
            <w:t>176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